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151E9" w14:textId="77777777" w:rsidR="00EE42EC" w:rsidRDefault="00000000">
      <w:pPr>
        <w:pStyle w:val="Title"/>
        <w:jc w:val="center"/>
      </w:pPr>
      <w:r>
        <w:t>Year 7 AI Glossary</w:t>
      </w:r>
    </w:p>
    <w:p w14:paraId="44A00281" w14:textId="77777777" w:rsidR="00EE42EC" w:rsidRDefault="00000000">
      <w:r>
        <w:t>Key Vocabulary for Introduction to AI</w:t>
      </w:r>
    </w:p>
    <w:p w14:paraId="498CE4CE" w14:textId="77777777" w:rsidR="00EE42EC" w:rsidRDefault="00EE42EC"/>
    <w:p w14:paraId="3D3299CA" w14:textId="77777777" w:rsidR="00EE42EC" w:rsidRDefault="00000000">
      <w:r>
        <w:t>This glossary contains essential AI terms that Year 7 students should understand by the end of the unit. Use it for revision, classroom display, or supporting students who need additional language help.</w:t>
      </w:r>
    </w:p>
    <w:p w14:paraId="5942A3E3" w14:textId="77777777" w:rsidR="00EE42EC" w:rsidRDefault="00EE42EC"/>
    <w:p w14:paraId="6C961C92" w14:textId="77777777" w:rsidR="00EE42EC" w:rsidRDefault="00000000">
      <w:r>
        <w:rPr>
          <w:b/>
        </w:rPr>
        <w:t xml:space="preserve">Algorithm: </w:t>
      </w:r>
      <w:r>
        <w:t>A set of step-by-step instructions that tells a computer what to do. Like a recipe for computers.</w:t>
      </w:r>
    </w:p>
    <w:p w14:paraId="55D2F676" w14:textId="77777777" w:rsidR="00EE42EC" w:rsidRDefault="00EE42EC"/>
    <w:p w14:paraId="1945FC97" w14:textId="77777777" w:rsidR="00EE42EC" w:rsidRDefault="00000000">
      <w:r>
        <w:rPr>
          <w:b/>
        </w:rPr>
        <w:t xml:space="preserve">Artificial Intelligence (AI): </w:t>
      </w:r>
      <w:r>
        <w:t>Computer systems that can perform tasks that normally require human intelligence, such as recognizing images, understanding speech, or making decisions.</w:t>
      </w:r>
    </w:p>
    <w:p w14:paraId="2CF7D9AA" w14:textId="77777777" w:rsidR="00EE42EC" w:rsidRDefault="00EE42EC"/>
    <w:p w14:paraId="3B661A10" w14:textId="77777777" w:rsidR="00EE42EC" w:rsidRDefault="00000000">
      <w:r>
        <w:rPr>
          <w:b/>
        </w:rPr>
        <w:t xml:space="preserve">Bias: </w:t>
      </w:r>
      <w:r>
        <w:t>When AI makes unfair decisions because of problems in its training data. For example, if training data mostly shows men as doctors, AI might wrongly assume all doctors are men.</w:t>
      </w:r>
    </w:p>
    <w:p w14:paraId="5702A058" w14:textId="77777777" w:rsidR="00EE42EC" w:rsidRDefault="00EE42EC"/>
    <w:p w14:paraId="1ACE2337" w14:textId="77777777" w:rsidR="00EE42EC" w:rsidRDefault="00000000">
      <w:r>
        <w:rPr>
          <w:b/>
        </w:rPr>
        <w:t xml:space="preserve">Data: </w:t>
      </w:r>
      <w:r>
        <w:t>Information that computers can process. Can include text, numbers, images, videos, or sounds.</w:t>
      </w:r>
    </w:p>
    <w:p w14:paraId="7129C740" w14:textId="77777777" w:rsidR="00EE42EC" w:rsidRDefault="00EE42EC"/>
    <w:p w14:paraId="6ACDCD05" w14:textId="77777777" w:rsidR="00EE42EC" w:rsidRDefault="00000000">
      <w:r>
        <w:rPr>
          <w:b/>
        </w:rPr>
        <w:t xml:space="preserve">General AI: </w:t>
      </w:r>
      <w:r>
        <w:t>AI that could do any task a human can do. This doesn't exist yet - it's only in science fiction.</w:t>
      </w:r>
    </w:p>
    <w:p w14:paraId="743F32DF" w14:textId="77777777" w:rsidR="00EE42EC" w:rsidRDefault="00EE42EC"/>
    <w:p w14:paraId="378F912B" w14:textId="77777777" w:rsidR="00EE42EC" w:rsidRDefault="00000000">
      <w:r>
        <w:rPr>
          <w:b/>
        </w:rPr>
        <w:t xml:space="preserve">Hallucination: </w:t>
      </w:r>
      <w:r>
        <w:t>When AI confidently gives wrong information or makes up facts that aren't true.</w:t>
      </w:r>
    </w:p>
    <w:p w14:paraId="19C0F7B7" w14:textId="77777777" w:rsidR="00EE42EC" w:rsidRDefault="00EE42EC"/>
    <w:p w14:paraId="1AEBD9D6" w14:textId="77777777" w:rsidR="00EE42EC" w:rsidRDefault="00000000">
      <w:r>
        <w:rPr>
          <w:b/>
        </w:rPr>
        <w:t xml:space="preserve">Human Agency: </w:t>
      </w:r>
      <w:r>
        <w:t>The ability of humans to make their own choices and decisions. With AI, it means humans should stay in control of important decisions.</w:t>
      </w:r>
    </w:p>
    <w:p w14:paraId="65109C9D" w14:textId="77777777" w:rsidR="00EE42EC" w:rsidRDefault="00EE42EC"/>
    <w:p w14:paraId="495523E0" w14:textId="77777777" w:rsidR="00EE42EC" w:rsidRDefault="00000000">
      <w:r>
        <w:rPr>
          <w:b/>
        </w:rPr>
        <w:lastRenderedPageBreak/>
        <w:t xml:space="preserve">Machine Learning: </w:t>
      </w:r>
      <w:r>
        <w:t>A type of AI where computers learn from examples instead of being given exact instructions. The computer finds patterns in data.</w:t>
      </w:r>
    </w:p>
    <w:p w14:paraId="624E3758" w14:textId="77777777" w:rsidR="00EE42EC" w:rsidRDefault="00EE42EC"/>
    <w:p w14:paraId="6DAE052E" w14:textId="77777777" w:rsidR="00EE42EC" w:rsidRDefault="00000000">
      <w:r>
        <w:rPr>
          <w:b/>
        </w:rPr>
        <w:t xml:space="preserve">Narrow AI: </w:t>
      </w:r>
      <w:r>
        <w:t>AI that is designed to do one specific task really well, like facial recognition or playing chess. All AI today is narrow AI.</w:t>
      </w:r>
    </w:p>
    <w:p w14:paraId="4809AA39" w14:textId="77777777" w:rsidR="00EE42EC" w:rsidRDefault="00EE42EC"/>
    <w:p w14:paraId="35D437EE" w14:textId="77777777" w:rsidR="00EE42EC" w:rsidRDefault="00000000">
      <w:r>
        <w:rPr>
          <w:b/>
        </w:rPr>
        <w:t xml:space="preserve">Privacy: </w:t>
      </w:r>
      <w:r>
        <w:t>Keeping your personal information safe and controlling who can see it. Important when using AI tools that collect data.</w:t>
      </w:r>
    </w:p>
    <w:p w14:paraId="29727C88" w14:textId="77777777" w:rsidR="00EE42EC" w:rsidRDefault="00EE42EC"/>
    <w:p w14:paraId="2820236E" w14:textId="77777777" w:rsidR="00EE42EC" w:rsidRDefault="00000000">
      <w:r>
        <w:rPr>
          <w:b/>
        </w:rPr>
        <w:t xml:space="preserve">Super AI: </w:t>
      </w:r>
      <w:r>
        <w:t>AI that would be smarter than humans in every way. This doesn't exist and may never exist.</w:t>
      </w:r>
    </w:p>
    <w:p w14:paraId="73FC0B60" w14:textId="77777777" w:rsidR="00EE42EC" w:rsidRDefault="00EE42EC"/>
    <w:p w14:paraId="274D489B" w14:textId="77777777" w:rsidR="00EE42EC" w:rsidRDefault="00000000">
      <w:r>
        <w:rPr>
          <w:b/>
        </w:rPr>
        <w:t xml:space="preserve">Traditional Program: </w:t>
      </w:r>
      <w:r>
        <w:t>Software where programmers write exact instructions for every situation. Different from machine learning where the computer learns from examples.</w:t>
      </w:r>
    </w:p>
    <w:p w14:paraId="5AE716FB" w14:textId="77777777" w:rsidR="00EE42EC" w:rsidRDefault="00EE42EC"/>
    <w:p w14:paraId="6E698F9F" w14:textId="77777777" w:rsidR="00EE42EC" w:rsidRDefault="00000000">
      <w:r>
        <w:rPr>
          <w:b/>
        </w:rPr>
        <w:t xml:space="preserve">Training Data: </w:t>
      </w:r>
      <w:r>
        <w:t>The examples used to teach machine learning AI. Like flashcards teach humans, training data teaches AI. Quality and fairness of training data matters.</w:t>
      </w:r>
    </w:p>
    <w:p w14:paraId="62B7AAF0" w14:textId="77777777" w:rsidR="00EE42EC" w:rsidRDefault="00EE42EC"/>
    <w:p w14:paraId="3B25B3D9" w14:textId="77777777" w:rsidR="00EE42EC" w:rsidRDefault="00000000">
      <w:pPr>
        <w:pStyle w:val="Heading1"/>
      </w:pPr>
      <w:r>
        <w:t>For Students:</w:t>
      </w:r>
    </w:p>
    <w:p w14:paraId="30714C92" w14:textId="77777777" w:rsidR="00EE42EC" w:rsidRDefault="00000000">
      <w:pPr>
        <w:pStyle w:val="ListBullet"/>
      </w:pPr>
      <w:r>
        <w:t>Use this glossary when:</w:t>
      </w:r>
    </w:p>
    <w:p w14:paraId="0593547C" w14:textId="77777777" w:rsidR="00EE42EC" w:rsidRDefault="00000000">
      <w:pPr>
        <w:pStyle w:val="ListBullet"/>
      </w:pPr>
      <w:r>
        <w:t>You encounter an unfamiliar term in lessons</w:t>
      </w:r>
    </w:p>
    <w:p w14:paraId="001CCB8E" w14:textId="77777777" w:rsidR="00EE42EC" w:rsidRDefault="00000000">
      <w:pPr>
        <w:pStyle w:val="ListBullet"/>
      </w:pPr>
      <w:r>
        <w:t>You're revising for the assessment</w:t>
      </w:r>
    </w:p>
    <w:p w14:paraId="6BB9A408" w14:textId="77777777" w:rsidR="00EE42EC" w:rsidRDefault="00000000">
      <w:pPr>
        <w:pStyle w:val="ListBullet"/>
      </w:pPr>
      <w:r>
        <w:t>You're doing homework and need to check a definition</w:t>
      </w:r>
    </w:p>
    <w:sectPr w:rsidR="00EE42EC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7458" w14:textId="77777777" w:rsidR="008908ED" w:rsidRDefault="008908ED" w:rsidP="00901016">
      <w:pPr>
        <w:spacing w:after="0" w:line="240" w:lineRule="auto"/>
      </w:pPr>
      <w:r>
        <w:separator/>
      </w:r>
    </w:p>
  </w:endnote>
  <w:endnote w:type="continuationSeparator" w:id="0">
    <w:p w14:paraId="135365AC" w14:textId="77777777" w:rsidR="008908ED" w:rsidRDefault="008908ED" w:rsidP="00901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6A74" w14:textId="77777777" w:rsidR="008908ED" w:rsidRDefault="008908ED" w:rsidP="00901016">
      <w:pPr>
        <w:spacing w:after="0" w:line="240" w:lineRule="auto"/>
      </w:pPr>
      <w:r>
        <w:separator/>
      </w:r>
    </w:p>
  </w:footnote>
  <w:footnote w:type="continuationSeparator" w:id="0">
    <w:p w14:paraId="048CCE2D" w14:textId="77777777" w:rsidR="008908ED" w:rsidRDefault="008908ED" w:rsidP="00901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2ED09" w14:textId="334D2750" w:rsidR="00901016" w:rsidRPr="00901016" w:rsidRDefault="00901016" w:rsidP="0090101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E9E847" wp14:editId="153A5033">
          <wp:simplePos x="0" y="0"/>
          <wp:positionH relativeFrom="column">
            <wp:posOffset>-1028700</wp:posOffset>
          </wp:positionH>
          <wp:positionV relativeFrom="paragraph">
            <wp:posOffset>-390525</wp:posOffset>
          </wp:positionV>
          <wp:extent cx="866775" cy="866775"/>
          <wp:effectExtent l="0" t="0" r="9525" b="9525"/>
          <wp:wrapThrough wrapText="bothSides">
            <wp:wrapPolygon edited="0">
              <wp:start x="0" y="0"/>
              <wp:lineTo x="0" y="21363"/>
              <wp:lineTo x="21363" y="21363"/>
              <wp:lineTo x="21363" y="0"/>
              <wp:lineTo x="0" y="0"/>
            </wp:wrapPolygon>
          </wp:wrapThrough>
          <wp:docPr id="8655421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542133" name="Picture 8655421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7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8627445">
    <w:abstractNumId w:val="8"/>
  </w:num>
  <w:num w:numId="2" w16cid:durableId="950362477">
    <w:abstractNumId w:val="6"/>
  </w:num>
  <w:num w:numId="3" w16cid:durableId="1547716123">
    <w:abstractNumId w:val="5"/>
  </w:num>
  <w:num w:numId="4" w16cid:durableId="694817517">
    <w:abstractNumId w:val="4"/>
  </w:num>
  <w:num w:numId="5" w16cid:durableId="1647467428">
    <w:abstractNumId w:val="7"/>
  </w:num>
  <w:num w:numId="6" w16cid:durableId="252905982">
    <w:abstractNumId w:val="3"/>
  </w:num>
  <w:num w:numId="7" w16cid:durableId="1915578585">
    <w:abstractNumId w:val="2"/>
  </w:num>
  <w:num w:numId="8" w16cid:durableId="596641718">
    <w:abstractNumId w:val="1"/>
  </w:num>
  <w:num w:numId="9" w16cid:durableId="792555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A7E95"/>
    <w:rsid w:val="008908ED"/>
    <w:rsid w:val="00901016"/>
    <w:rsid w:val="00AA1D8D"/>
    <w:rsid w:val="00B47730"/>
    <w:rsid w:val="00CB0664"/>
    <w:rsid w:val="00EE42E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E9BA49"/>
  <w14:defaultImageDpi w14:val="300"/>
  <w15:docId w15:val="{8519B305-4287-4825-96F8-3278FDAD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2025-12-31T17:56:00Z</dcterms:modified>
  <cp:category/>
</cp:coreProperties>
</file>